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7E" w:rsidRPr="00AA5B94" w:rsidRDefault="00FD57BE" w:rsidP="00FD57BE">
      <w:pPr>
        <w:jc w:val="center"/>
        <w:rPr>
          <w:lang w:val="en-US"/>
        </w:rPr>
      </w:pPr>
      <w:r w:rsidRPr="00BF45E2">
        <w:rPr>
          <w:noProof/>
          <w:lang w:eastAsia="en-GB"/>
        </w:rPr>
        <w:drawing>
          <wp:inline distT="0" distB="0" distL="0" distR="0">
            <wp:extent cx="3825875" cy="1161415"/>
            <wp:effectExtent l="0" t="0" r="3175" b="635"/>
            <wp:docPr id="2" name="Picture 2" descr="FAO_logo_Blue_3lines_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O_logo_Blue_3lines_p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AA3" w:rsidRDefault="00DB6AA3" w:rsidP="00DB6AA3">
      <w:pPr>
        <w:jc w:val="center"/>
        <w:rPr>
          <w:b/>
          <w:bCs/>
          <w:lang w:val="pt-PT"/>
        </w:rPr>
      </w:pPr>
      <w:r w:rsidRPr="00DB6AA3">
        <w:rPr>
          <w:b/>
          <w:bCs/>
          <w:lang w:val="pt-PT"/>
        </w:rPr>
        <w:t>ANÚNCIO DE CONCURSO</w:t>
      </w:r>
    </w:p>
    <w:p w:rsidR="00F50B6F" w:rsidRDefault="00F50B6F" w:rsidP="00DB6AA3">
      <w:pPr>
        <w:jc w:val="center"/>
        <w:rPr>
          <w:b/>
          <w:bCs/>
          <w:lang w:val="pt-PT"/>
        </w:rPr>
      </w:pPr>
    </w:p>
    <w:p w:rsidR="00F50B6F" w:rsidRPr="00F50B6F" w:rsidRDefault="00F50B6F" w:rsidP="00F50B6F">
      <w:pPr>
        <w:jc w:val="both"/>
        <w:rPr>
          <w:lang w:val="pt-BR"/>
        </w:rPr>
      </w:pPr>
      <w:r w:rsidRPr="00F50B6F">
        <w:rPr>
          <w:lang w:val="pt-BR"/>
        </w:rPr>
        <w:t xml:space="preserve">No âmbito do projeto GCP/CVI/046/EC - “Reforço da Capacidade de adaptação e </w:t>
      </w:r>
      <w:proofErr w:type="spellStart"/>
      <w:r w:rsidRPr="00F50B6F">
        <w:rPr>
          <w:lang w:val="pt-BR"/>
        </w:rPr>
        <w:t>resiliência</w:t>
      </w:r>
      <w:proofErr w:type="spellEnd"/>
      <w:r w:rsidRPr="00F50B6F">
        <w:rPr>
          <w:lang w:val="pt-BR"/>
        </w:rPr>
        <w:t xml:space="preserve"> no sector florestal em Cabo Verde” financiado pela União </w:t>
      </w:r>
      <w:proofErr w:type="spellStart"/>
      <w:r w:rsidRPr="00F50B6F">
        <w:rPr>
          <w:lang w:val="pt-BR"/>
        </w:rPr>
        <w:t>Europeia</w:t>
      </w:r>
      <w:proofErr w:type="spellEnd"/>
      <w:r w:rsidRPr="00F50B6F">
        <w:rPr>
          <w:lang w:val="pt-BR"/>
        </w:rPr>
        <w:t xml:space="preserve">, o Escritório da Representação da FAO em Cabo Verde pretende recrutar: </w:t>
      </w:r>
    </w:p>
    <w:p w:rsidR="00DB6AA3" w:rsidRDefault="00CC0E7A" w:rsidP="007C6555">
      <w:pPr>
        <w:jc w:val="center"/>
        <w:rPr>
          <w:b/>
          <w:bCs/>
          <w:lang w:val="pt-BR"/>
        </w:rPr>
      </w:pPr>
      <w:r w:rsidRPr="00F50B6F">
        <w:rPr>
          <w:b/>
          <w:bCs/>
          <w:lang w:val="pt-BR"/>
        </w:rPr>
        <w:t xml:space="preserve">Um (a) </w:t>
      </w:r>
      <w:proofErr w:type="spellStart"/>
      <w:r w:rsidR="00EF47B4" w:rsidRPr="00F50B6F">
        <w:rPr>
          <w:b/>
          <w:bCs/>
          <w:lang w:val="pt-BR"/>
        </w:rPr>
        <w:t>Expert</w:t>
      </w:r>
      <w:proofErr w:type="spellEnd"/>
      <w:r w:rsidR="00EF47B4" w:rsidRPr="00F50B6F">
        <w:rPr>
          <w:b/>
          <w:bCs/>
          <w:lang w:val="pt-BR"/>
        </w:rPr>
        <w:t xml:space="preserve"> Nacional em</w:t>
      </w:r>
      <w:r w:rsidR="00F50B6F" w:rsidRPr="00F50B6F">
        <w:rPr>
          <w:b/>
          <w:bCs/>
          <w:lang w:val="pt-BR"/>
        </w:rPr>
        <w:t xml:space="preserve"> </w:t>
      </w:r>
      <w:r w:rsidR="008F4C19">
        <w:rPr>
          <w:b/>
          <w:bCs/>
          <w:lang w:val="pt-BR"/>
        </w:rPr>
        <w:t>Organizações de Desenvolvimento Comunitário Local</w:t>
      </w:r>
    </w:p>
    <w:p w:rsidR="00890CB9" w:rsidRDefault="007240B5" w:rsidP="00890CB9">
      <w:pPr>
        <w:jc w:val="both"/>
        <w:rPr>
          <w:lang w:val="pt-BR"/>
        </w:rPr>
      </w:pPr>
      <w:r w:rsidRPr="00F50B6F">
        <w:rPr>
          <w:b/>
          <w:bCs/>
          <w:lang w:val="pt-BR"/>
        </w:rPr>
        <w:t>Data de Início Prevista</w:t>
      </w:r>
      <w:r w:rsidRPr="00F50B6F">
        <w:rPr>
          <w:lang w:val="pt-BR"/>
        </w:rPr>
        <w:t xml:space="preserve">: </w:t>
      </w:r>
      <w:r w:rsidR="00890CB9">
        <w:rPr>
          <w:lang w:val="pt-BR"/>
        </w:rPr>
        <w:t xml:space="preserve"> </w:t>
      </w:r>
      <w:r w:rsidR="00F50B6F" w:rsidRPr="00F50B6F">
        <w:rPr>
          <w:lang w:val="pt-BR"/>
        </w:rPr>
        <w:t xml:space="preserve">janeiro </w:t>
      </w:r>
      <w:r w:rsidR="001A54FE" w:rsidRPr="00F50B6F">
        <w:rPr>
          <w:lang w:val="pt-BR"/>
        </w:rPr>
        <w:t>201</w:t>
      </w:r>
      <w:r w:rsidR="00F50B6F" w:rsidRPr="00F50B6F">
        <w:rPr>
          <w:lang w:val="pt-BR"/>
        </w:rPr>
        <w:t>9</w:t>
      </w:r>
    </w:p>
    <w:p w:rsidR="00F50B6F" w:rsidRPr="00F50B6F" w:rsidRDefault="00567514" w:rsidP="00890CB9">
      <w:pPr>
        <w:jc w:val="both"/>
        <w:rPr>
          <w:lang w:val="pt-BR"/>
        </w:rPr>
      </w:pPr>
      <w:r w:rsidRPr="00F50B6F">
        <w:rPr>
          <w:b/>
          <w:bCs/>
          <w:lang w:val="pt-BR"/>
        </w:rPr>
        <w:t>Tipo de contrato</w:t>
      </w:r>
      <w:r w:rsidRPr="00F50B6F">
        <w:rPr>
          <w:lang w:val="pt-BR"/>
        </w:rPr>
        <w:t xml:space="preserve">: </w:t>
      </w:r>
      <w:r w:rsidR="00F50B6F">
        <w:rPr>
          <w:lang w:val="pt-BR"/>
        </w:rPr>
        <w:t xml:space="preserve">Consultor </w:t>
      </w:r>
      <w:r w:rsidR="008F4C19">
        <w:rPr>
          <w:lang w:val="pt-BR"/>
        </w:rPr>
        <w:t xml:space="preserve">NPP </w:t>
      </w:r>
      <w:r w:rsidR="00F50B6F">
        <w:rPr>
          <w:lang w:val="pt-BR"/>
        </w:rPr>
        <w:t>Nacional</w:t>
      </w:r>
      <w:r w:rsidR="008F4C19">
        <w:rPr>
          <w:lang w:val="pt-BR"/>
        </w:rPr>
        <w:t xml:space="preserve"> </w:t>
      </w:r>
      <w:proofErr w:type="spellStart"/>
      <w:r w:rsidR="00F50B6F" w:rsidRPr="00F50B6F">
        <w:rPr>
          <w:lang w:val="pt-BR"/>
        </w:rPr>
        <w:t>Personal</w:t>
      </w:r>
      <w:proofErr w:type="spellEnd"/>
      <w:r w:rsidR="00F50B6F" w:rsidRPr="00F50B6F">
        <w:rPr>
          <w:lang w:val="pt-BR"/>
        </w:rPr>
        <w:t xml:space="preserve"> </w:t>
      </w:r>
      <w:r w:rsidR="008F4C19">
        <w:rPr>
          <w:lang w:val="pt-BR"/>
        </w:rPr>
        <w:t>Project</w:t>
      </w:r>
    </w:p>
    <w:p w:rsidR="00F50B6F" w:rsidRPr="00F50B6F" w:rsidRDefault="00567514" w:rsidP="00F50B6F">
      <w:pPr>
        <w:spacing w:after="0" w:line="240" w:lineRule="auto"/>
        <w:rPr>
          <w:lang w:val="pt-BR"/>
        </w:rPr>
      </w:pPr>
      <w:r w:rsidRPr="00F50B6F">
        <w:rPr>
          <w:b/>
          <w:bCs/>
          <w:lang w:val="pt-BR"/>
        </w:rPr>
        <w:t>Duração</w:t>
      </w:r>
      <w:r w:rsidRPr="00F50B6F">
        <w:rPr>
          <w:lang w:val="pt-BR"/>
        </w:rPr>
        <w:t xml:space="preserve">: </w:t>
      </w:r>
      <w:r w:rsidR="00F50B6F" w:rsidRPr="00F50B6F">
        <w:rPr>
          <w:lang w:val="pt-BR"/>
        </w:rPr>
        <w:t>12</w:t>
      </w:r>
      <w:r w:rsidR="008F4C19">
        <w:rPr>
          <w:lang w:val="pt-BR"/>
        </w:rPr>
        <w:t xml:space="preserve"> Meses </w:t>
      </w:r>
    </w:p>
    <w:p w:rsidR="00890CB9" w:rsidRDefault="00890CB9" w:rsidP="00F50B6F">
      <w:pPr>
        <w:shd w:val="clear" w:color="auto" w:fill="FFFFFF"/>
        <w:rPr>
          <w:lang w:val="pt-BR"/>
        </w:rPr>
      </w:pPr>
    </w:p>
    <w:p w:rsidR="008F4C19" w:rsidRPr="008F4C19" w:rsidRDefault="00DB6AA3" w:rsidP="008F4C19">
      <w:pPr>
        <w:shd w:val="clear" w:color="auto" w:fill="FFFFFF"/>
        <w:rPr>
          <w:color w:val="1F497D"/>
          <w:sz w:val="22"/>
          <w:lang w:val="pt-BR"/>
        </w:rPr>
      </w:pPr>
      <w:r w:rsidRPr="00F50B6F">
        <w:rPr>
          <w:lang w:val="pt-BR"/>
        </w:rPr>
        <w:t>O/a candidato</w:t>
      </w:r>
      <w:r w:rsidR="007874E6" w:rsidRPr="00F50B6F">
        <w:rPr>
          <w:lang w:val="pt-BR"/>
        </w:rPr>
        <w:t xml:space="preserve"> </w:t>
      </w:r>
      <w:r w:rsidRPr="00F50B6F">
        <w:rPr>
          <w:lang w:val="pt-BR"/>
        </w:rPr>
        <w:t xml:space="preserve">(a) deverá levar a cabo as tarefas propostas e de acordo com os perfis e </w:t>
      </w:r>
      <w:r w:rsidR="00F50B6F" w:rsidRPr="00F50B6F">
        <w:rPr>
          <w:lang w:val="pt-BR"/>
        </w:rPr>
        <w:t>objetivos</w:t>
      </w:r>
      <w:r w:rsidRPr="00F50B6F">
        <w:rPr>
          <w:lang w:val="pt-BR"/>
        </w:rPr>
        <w:t xml:space="preserve"> definidos nos Termos de Referência</w:t>
      </w:r>
      <w:r w:rsidR="001A54FE" w:rsidRPr="00F50B6F">
        <w:rPr>
          <w:lang w:val="pt-BR"/>
        </w:rPr>
        <w:t xml:space="preserve">, requisição número </w:t>
      </w:r>
      <w:r w:rsidR="00F50B6F">
        <w:rPr>
          <w:lang w:val="pt-BR"/>
        </w:rPr>
        <w:t>180138</w:t>
      </w:r>
      <w:r w:rsidR="002C719C">
        <w:rPr>
          <w:lang w:val="pt-BR"/>
        </w:rPr>
        <w:t xml:space="preserve">0 </w:t>
      </w:r>
      <w:r w:rsidRPr="00F50B6F">
        <w:rPr>
          <w:lang w:val="pt-BR"/>
        </w:rPr>
        <w:t>disponíve</w:t>
      </w:r>
      <w:r w:rsidR="00E8771D" w:rsidRPr="00F50B6F">
        <w:rPr>
          <w:lang w:val="pt-BR"/>
        </w:rPr>
        <w:t>is</w:t>
      </w:r>
      <w:r w:rsidRPr="00F50B6F">
        <w:rPr>
          <w:lang w:val="pt-BR"/>
        </w:rPr>
        <w:t xml:space="preserve"> </w:t>
      </w:r>
      <w:r w:rsidR="00D03330" w:rsidRPr="00F50B6F">
        <w:rPr>
          <w:lang w:val="pt-BR"/>
        </w:rPr>
        <w:t xml:space="preserve">no site </w:t>
      </w:r>
      <w:r w:rsidR="004063BC" w:rsidRPr="00F50B6F">
        <w:rPr>
          <w:lang w:val="pt-BR"/>
        </w:rPr>
        <w:t>da FAO</w:t>
      </w:r>
      <w:r w:rsidR="00F50B6F">
        <w:rPr>
          <w:lang w:val="pt-BR"/>
        </w:rPr>
        <w:t xml:space="preserve">, </w:t>
      </w:r>
      <w:proofErr w:type="spellStart"/>
      <w:r w:rsidR="008F4C19" w:rsidRPr="008F4C19">
        <w:rPr>
          <w:b/>
          <w:bCs/>
          <w:color w:val="1F497D"/>
          <w:lang w:val="pt-BR"/>
        </w:rPr>
        <w:t>Spécialiste</w:t>
      </w:r>
      <w:proofErr w:type="spellEnd"/>
      <w:r w:rsidR="008F4C19" w:rsidRPr="008F4C19">
        <w:rPr>
          <w:b/>
          <w:bCs/>
          <w:color w:val="1F497D"/>
          <w:lang w:val="pt-BR"/>
        </w:rPr>
        <w:t xml:space="preserve"> </w:t>
      </w:r>
      <w:proofErr w:type="spellStart"/>
      <w:r w:rsidR="008F4C19" w:rsidRPr="008F4C19">
        <w:rPr>
          <w:b/>
          <w:bCs/>
          <w:color w:val="1F497D"/>
          <w:lang w:val="pt-BR"/>
        </w:rPr>
        <w:t>e</w:t>
      </w:r>
      <w:bookmarkStart w:id="0" w:name="_GoBack"/>
      <w:bookmarkEnd w:id="0"/>
      <w:r w:rsidR="008F4C19" w:rsidRPr="008F4C19">
        <w:rPr>
          <w:b/>
          <w:bCs/>
          <w:color w:val="1F497D"/>
          <w:lang w:val="pt-BR"/>
        </w:rPr>
        <w:t>n</w:t>
      </w:r>
      <w:proofErr w:type="spellEnd"/>
      <w:r w:rsidR="008F4C19" w:rsidRPr="008F4C19">
        <w:rPr>
          <w:b/>
          <w:bCs/>
          <w:color w:val="1F497D"/>
          <w:lang w:val="pt-BR"/>
        </w:rPr>
        <w:t xml:space="preserve"> </w:t>
      </w:r>
      <w:proofErr w:type="spellStart"/>
      <w:r w:rsidR="008F4C19" w:rsidRPr="008F4C19">
        <w:rPr>
          <w:b/>
          <w:bCs/>
          <w:color w:val="1F497D"/>
          <w:lang w:val="pt-BR"/>
        </w:rPr>
        <w:t>Organisations</w:t>
      </w:r>
      <w:proofErr w:type="spellEnd"/>
      <w:r w:rsidR="008F4C19" w:rsidRPr="008F4C19">
        <w:rPr>
          <w:b/>
          <w:bCs/>
          <w:color w:val="1F497D"/>
          <w:lang w:val="pt-BR"/>
        </w:rPr>
        <w:t xml:space="preserve"> </w:t>
      </w:r>
      <w:proofErr w:type="spellStart"/>
      <w:r w:rsidR="008F4C19" w:rsidRPr="008F4C19">
        <w:rPr>
          <w:b/>
          <w:bCs/>
          <w:color w:val="1F497D"/>
          <w:lang w:val="pt-BR"/>
        </w:rPr>
        <w:t>Communautaires</w:t>
      </w:r>
      <w:proofErr w:type="spellEnd"/>
      <w:r w:rsidR="008F4C19" w:rsidRPr="008F4C19">
        <w:rPr>
          <w:b/>
          <w:bCs/>
          <w:color w:val="1F497D"/>
          <w:lang w:val="pt-BR"/>
        </w:rPr>
        <w:t xml:space="preserve"> de </w:t>
      </w:r>
      <w:proofErr w:type="spellStart"/>
      <w:r w:rsidR="008F4C19" w:rsidRPr="008F4C19">
        <w:rPr>
          <w:b/>
          <w:bCs/>
          <w:color w:val="1F497D"/>
          <w:lang w:val="pt-BR"/>
        </w:rPr>
        <w:t>Développement</w:t>
      </w:r>
      <w:proofErr w:type="spellEnd"/>
      <w:r w:rsidR="008F4C19" w:rsidRPr="008F4C19">
        <w:rPr>
          <w:b/>
          <w:bCs/>
          <w:color w:val="1F497D"/>
          <w:lang w:val="pt-BR"/>
        </w:rPr>
        <w:t xml:space="preserve"> </w:t>
      </w:r>
      <w:proofErr w:type="spellStart"/>
      <w:r w:rsidR="008F4C19" w:rsidRPr="008F4C19">
        <w:rPr>
          <w:b/>
          <w:bCs/>
          <w:color w:val="1F497D"/>
          <w:lang w:val="pt-BR"/>
        </w:rPr>
        <w:t>Locaux</w:t>
      </w:r>
      <w:proofErr w:type="spellEnd"/>
      <w:r w:rsidR="008F4C19" w:rsidRPr="008F4C19">
        <w:rPr>
          <w:b/>
          <w:bCs/>
          <w:color w:val="1F497D"/>
          <w:lang w:val="pt-BR"/>
        </w:rPr>
        <w:t xml:space="preserve"> </w:t>
      </w:r>
      <w:r w:rsidR="008F4C19" w:rsidRPr="008F4C19">
        <w:rPr>
          <w:color w:val="1F497D"/>
          <w:lang w:val="pt-BR"/>
        </w:rPr>
        <w:t>(1801380)</w:t>
      </w:r>
    </w:p>
    <w:p w:rsidR="007874E6" w:rsidRPr="002C719C" w:rsidRDefault="00CA1874" w:rsidP="008F4C19">
      <w:pPr>
        <w:rPr>
          <w:color w:val="1F497D"/>
          <w:lang w:val="pt-BR"/>
        </w:rPr>
      </w:pPr>
      <w:hyperlink r:id="rId9" w:history="1">
        <w:r w:rsidR="008F4C19" w:rsidRPr="008F4C19">
          <w:rPr>
            <w:rStyle w:val="Hyperlink"/>
            <w:lang w:val="pt-BR"/>
          </w:rPr>
          <w:t>https://jobs.fao.org/careersection/fao_external/jobdetail.ftl?job=1801380&amp;tz=GMT%2B01%3A00</w:t>
        </w:r>
      </w:hyperlink>
      <w:r w:rsidR="002C719C">
        <w:rPr>
          <w:color w:val="1F497D"/>
          <w:lang w:val="pt-BR"/>
        </w:rPr>
        <w:t xml:space="preserve">. </w:t>
      </w:r>
      <w:r w:rsidR="007874E6" w:rsidRPr="00F50B6F">
        <w:rPr>
          <w:lang w:val="pt-BR"/>
        </w:rPr>
        <w:t>As instruções para a submissão das candidaturas estão indicadas nos termos de referência disponíveis no site referido.</w:t>
      </w:r>
    </w:p>
    <w:p w:rsidR="007240B5" w:rsidRPr="00F50B6F" w:rsidRDefault="007240B5" w:rsidP="00834C41">
      <w:pPr>
        <w:jc w:val="both"/>
        <w:rPr>
          <w:lang w:val="pt-BR"/>
        </w:rPr>
      </w:pPr>
      <w:r w:rsidRPr="00F50B6F">
        <w:rPr>
          <w:lang w:val="pt-BR"/>
        </w:rPr>
        <w:t>Informações e esclarecimentos adicionais poderão ser obtidos através d</w:t>
      </w:r>
      <w:r w:rsidR="0031465F" w:rsidRPr="00F50B6F">
        <w:rPr>
          <w:lang w:val="pt-BR"/>
        </w:rPr>
        <w:t xml:space="preserve">o endereço email </w:t>
      </w:r>
      <w:hyperlink r:id="rId10" w:history="1">
        <w:r w:rsidR="001A54FE" w:rsidRPr="00F50B6F">
          <w:rPr>
            <w:rStyle w:val="Hyperlink"/>
            <w:lang w:val="pt-BR"/>
          </w:rPr>
          <w:t>iRecruitment@fao.org</w:t>
        </w:r>
      </w:hyperlink>
      <w:r w:rsidR="001716AC" w:rsidRPr="00F50B6F">
        <w:rPr>
          <w:lang w:val="pt-BR"/>
        </w:rPr>
        <w:t>.</w:t>
      </w:r>
      <w:r w:rsidR="002E709E" w:rsidRPr="00F50B6F">
        <w:rPr>
          <w:lang w:val="pt-BR"/>
        </w:rPr>
        <w:t xml:space="preserve"> </w:t>
      </w:r>
    </w:p>
    <w:p w:rsidR="007240B5" w:rsidRPr="00F50B6F" w:rsidRDefault="00D03330" w:rsidP="007874E6">
      <w:pPr>
        <w:jc w:val="both"/>
        <w:rPr>
          <w:lang w:val="pt-BR"/>
        </w:rPr>
      </w:pPr>
      <w:r w:rsidRPr="00F50B6F">
        <w:rPr>
          <w:lang w:val="pt-BR"/>
        </w:rPr>
        <w:t xml:space="preserve">O prazo para a apresentação das candidaturas é </w:t>
      </w:r>
      <w:r w:rsidR="00F50B6F" w:rsidRPr="00F50B6F">
        <w:rPr>
          <w:lang w:val="pt-BR"/>
        </w:rPr>
        <w:t>04</w:t>
      </w:r>
      <w:r w:rsidR="001A54FE" w:rsidRPr="00F50B6F">
        <w:rPr>
          <w:lang w:val="pt-BR"/>
        </w:rPr>
        <w:t xml:space="preserve"> de </w:t>
      </w:r>
      <w:r w:rsidR="00F50B6F" w:rsidRPr="00F50B6F">
        <w:rPr>
          <w:lang w:val="pt-BR"/>
        </w:rPr>
        <w:t xml:space="preserve">janeiro </w:t>
      </w:r>
      <w:r w:rsidR="001A54FE" w:rsidRPr="00F50B6F">
        <w:rPr>
          <w:lang w:val="pt-BR"/>
        </w:rPr>
        <w:t>201</w:t>
      </w:r>
      <w:r w:rsidR="00F50B6F" w:rsidRPr="00F50B6F">
        <w:rPr>
          <w:lang w:val="pt-BR"/>
        </w:rPr>
        <w:t>9</w:t>
      </w:r>
      <w:r w:rsidR="00EF47B4" w:rsidRPr="00F50B6F">
        <w:rPr>
          <w:lang w:val="pt-BR"/>
        </w:rPr>
        <w:t xml:space="preserve"> </w:t>
      </w:r>
      <w:r w:rsidR="007874E6" w:rsidRPr="00F50B6F">
        <w:rPr>
          <w:lang w:val="pt-BR"/>
        </w:rPr>
        <w:t>às</w:t>
      </w:r>
      <w:r w:rsidR="00EF47B4" w:rsidRPr="00F50B6F">
        <w:rPr>
          <w:lang w:val="pt-BR"/>
        </w:rPr>
        <w:t xml:space="preserve"> </w:t>
      </w:r>
      <w:r w:rsidR="007874E6" w:rsidRPr="00F50B6F">
        <w:rPr>
          <w:lang w:val="pt-BR"/>
        </w:rPr>
        <w:t>20 h 59 (hora de Cabo Verde).</w:t>
      </w:r>
    </w:p>
    <w:p w:rsidR="00AC2BE5" w:rsidRPr="00F50B6F" w:rsidRDefault="00AC2BE5" w:rsidP="00834C41">
      <w:pPr>
        <w:rPr>
          <w:lang w:val="pt-BR"/>
        </w:rPr>
      </w:pPr>
      <w:r w:rsidRPr="00F50B6F">
        <w:rPr>
          <w:lang w:val="pt-BR"/>
        </w:rPr>
        <w:t xml:space="preserve">Praia, </w:t>
      </w:r>
      <w:r w:rsidR="00F50B6F" w:rsidRPr="00F50B6F">
        <w:rPr>
          <w:lang w:val="pt-BR"/>
        </w:rPr>
        <w:t>03</w:t>
      </w:r>
      <w:r w:rsidR="00834C41" w:rsidRPr="00F50B6F">
        <w:rPr>
          <w:lang w:val="pt-BR"/>
        </w:rPr>
        <w:t xml:space="preserve"> de </w:t>
      </w:r>
      <w:r w:rsidR="00F50B6F" w:rsidRPr="00F50B6F">
        <w:rPr>
          <w:lang w:val="pt-BR"/>
        </w:rPr>
        <w:t xml:space="preserve">dezembro </w:t>
      </w:r>
      <w:r w:rsidR="001A54FE" w:rsidRPr="00F50B6F">
        <w:rPr>
          <w:lang w:val="pt-BR"/>
        </w:rPr>
        <w:t>de 201</w:t>
      </w:r>
      <w:r w:rsidR="00F50B6F" w:rsidRPr="00F50B6F">
        <w:rPr>
          <w:lang w:val="pt-BR"/>
        </w:rPr>
        <w:t>8</w:t>
      </w:r>
    </w:p>
    <w:sectPr w:rsidR="00AC2BE5" w:rsidRPr="00F50B6F" w:rsidSect="009C087B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482" w:rsidRDefault="00FF3482" w:rsidP="00AA5B94">
      <w:pPr>
        <w:spacing w:after="0" w:line="240" w:lineRule="auto"/>
      </w:pPr>
      <w:r>
        <w:separator/>
      </w:r>
    </w:p>
  </w:endnote>
  <w:endnote w:type="continuationSeparator" w:id="0">
    <w:p w:rsidR="00FF3482" w:rsidRDefault="00FF3482" w:rsidP="00AA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482" w:rsidRDefault="00FF3482" w:rsidP="00AA5B94">
      <w:pPr>
        <w:spacing w:after="0" w:line="240" w:lineRule="auto"/>
      </w:pPr>
      <w:r>
        <w:separator/>
      </w:r>
    </w:p>
  </w:footnote>
  <w:footnote w:type="continuationSeparator" w:id="0">
    <w:p w:rsidR="00FF3482" w:rsidRDefault="00FF3482" w:rsidP="00AA5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4983"/>
    <w:multiLevelType w:val="hybridMultilevel"/>
    <w:tmpl w:val="D034D6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9A070E"/>
    <w:multiLevelType w:val="hybridMultilevel"/>
    <w:tmpl w:val="4ED25E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1024"/>
  <w:stylePaneSortMethod w:val="00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B6AA3"/>
    <w:rsid w:val="000155A4"/>
    <w:rsid w:val="00071645"/>
    <w:rsid w:val="000A64A7"/>
    <w:rsid w:val="000C5D64"/>
    <w:rsid w:val="001716AC"/>
    <w:rsid w:val="001A54FE"/>
    <w:rsid w:val="001C36FD"/>
    <w:rsid w:val="00213A1A"/>
    <w:rsid w:val="0022317E"/>
    <w:rsid w:val="002C719C"/>
    <w:rsid w:val="002E709E"/>
    <w:rsid w:val="0031465F"/>
    <w:rsid w:val="003E67A2"/>
    <w:rsid w:val="003F1085"/>
    <w:rsid w:val="004063BC"/>
    <w:rsid w:val="0046055C"/>
    <w:rsid w:val="00513B2B"/>
    <w:rsid w:val="00522DF8"/>
    <w:rsid w:val="00525774"/>
    <w:rsid w:val="00567514"/>
    <w:rsid w:val="005E0F11"/>
    <w:rsid w:val="006100F5"/>
    <w:rsid w:val="006D4867"/>
    <w:rsid w:val="006D7C34"/>
    <w:rsid w:val="007240B5"/>
    <w:rsid w:val="007820A3"/>
    <w:rsid w:val="007874E6"/>
    <w:rsid w:val="007A2524"/>
    <w:rsid w:val="007B7EA3"/>
    <w:rsid w:val="007C6555"/>
    <w:rsid w:val="008261A2"/>
    <w:rsid w:val="0083448B"/>
    <w:rsid w:val="00834C41"/>
    <w:rsid w:val="00890CB9"/>
    <w:rsid w:val="008A3BF0"/>
    <w:rsid w:val="008D16A2"/>
    <w:rsid w:val="008F4C19"/>
    <w:rsid w:val="00910C23"/>
    <w:rsid w:val="009444F2"/>
    <w:rsid w:val="009617BA"/>
    <w:rsid w:val="009A4ECB"/>
    <w:rsid w:val="009C087B"/>
    <w:rsid w:val="00A11DFF"/>
    <w:rsid w:val="00A2435E"/>
    <w:rsid w:val="00A2659D"/>
    <w:rsid w:val="00A8378A"/>
    <w:rsid w:val="00AA1CC0"/>
    <w:rsid w:val="00AA5B94"/>
    <w:rsid w:val="00AC2BE5"/>
    <w:rsid w:val="00C155EC"/>
    <w:rsid w:val="00C604B3"/>
    <w:rsid w:val="00CA1874"/>
    <w:rsid w:val="00CC0E7A"/>
    <w:rsid w:val="00D03330"/>
    <w:rsid w:val="00D767F0"/>
    <w:rsid w:val="00D82ECE"/>
    <w:rsid w:val="00DB6AA3"/>
    <w:rsid w:val="00DF5073"/>
    <w:rsid w:val="00E01D22"/>
    <w:rsid w:val="00E45E66"/>
    <w:rsid w:val="00E8771D"/>
    <w:rsid w:val="00EF47B4"/>
    <w:rsid w:val="00F434BA"/>
    <w:rsid w:val="00F50B6F"/>
    <w:rsid w:val="00FD57BE"/>
    <w:rsid w:val="00FF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87B"/>
    <w:rPr>
      <w:rFonts w:ascii="Times New Roman" w:hAnsi="Times New Roman"/>
      <w:sz w:val="24"/>
      <w:lang w:val="en-GB"/>
    </w:rPr>
  </w:style>
  <w:style w:type="paragraph" w:styleId="Heading2">
    <w:name w:val="heading 2"/>
    <w:basedOn w:val="Normal"/>
    <w:link w:val="Heading2Char"/>
    <w:uiPriority w:val="9"/>
    <w:qFormat/>
    <w:rsid w:val="00F50B6F"/>
    <w:pPr>
      <w:spacing w:after="0" w:line="240" w:lineRule="auto"/>
      <w:outlineLvl w:val="1"/>
    </w:pPr>
    <w:rPr>
      <w:rFonts w:eastAsia="Times New Roman" w:cs="Times New Roman"/>
      <w:b/>
      <w:bCs/>
      <w:szCs w:val="24"/>
      <w:lang w:val="pt-BR"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AA3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D0333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3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6FD"/>
    <w:rPr>
      <w:rFonts w:ascii="Times New Roman" w:hAnsi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6FD"/>
    <w:rPr>
      <w:rFonts w:ascii="Times New Roman" w:hAnsi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240B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pt-PT"/>
    </w:rPr>
  </w:style>
  <w:style w:type="character" w:styleId="Strong">
    <w:name w:val="Strong"/>
    <w:basedOn w:val="DefaultParagraphFont"/>
    <w:uiPriority w:val="22"/>
    <w:qFormat/>
    <w:rsid w:val="007240B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50B6F"/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tablelist4">
    <w:name w:val="tablelist4"/>
    <w:basedOn w:val="Normal"/>
    <w:rsid w:val="00F50B6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pt-BR" w:eastAsia="pt-BR"/>
    </w:rPr>
  </w:style>
  <w:style w:type="character" w:customStyle="1" w:styleId="inline">
    <w:name w:val="inline"/>
    <w:basedOn w:val="DefaultParagraphFont"/>
    <w:rsid w:val="00F50B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2095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9075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7826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5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7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27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54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156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523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518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24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401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1592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157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800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0502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743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3556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43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Recruitment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obs.fao.org/careersection/fao_external/jobdetail.ftl?job=1801380&amp;tz=GMT%2B01%3A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069BE-CCD5-465B-A585-D18C967F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MascarenhasNevesSancha, Katya (FAOCV)</dc:creator>
  <cp:lastModifiedBy>Masa</cp:lastModifiedBy>
  <cp:revision>2</cp:revision>
  <dcterms:created xsi:type="dcterms:W3CDTF">2018-12-13T16:44:00Z</dcterms:created>
  <dcterms:modified xsi:type="dcterms:W3CDTF">2018-12-13T16:44:00Z</dcterms:modified>
</cp:coreProperties>
</file>